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Workplace Bullying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Support your employees by identifying conflicts and personnel issues</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Workplace bullying survey template is designed to collect feedback from employees if they have been subjected to bullying or ever witnessed the act. This survey template consists of questions that help an organization understand the state of safety and conflicts of their workforce. Copy this template to your Google Drive and customize it for your organization.</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5">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6">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7">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8">
      <w:pPr>
        <w:ind w:left="720" w:firstLine="0"/>
        <w:rPr>
          <w:rFonts w:ascii="Cambria" w:hAnsi="Cambria" w:eastAsia="Cambria" w:cs="Cambria"/>
          <w:sz w:val="24"/>
          <w:szCs w:val="24"/>
          <w:highlight w:val="white"/>
        </w:rPr>
      </w:pPr>
    </w:p>
    <w:p w14:paraId="00000019">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A">
      <w:pPr>
        <w:rPr>
          <w:rFonts w:ascii="Cambria" w:hAnsi="Cambria" w:eastAsia="Cambria" w:cs="Cambria"/>
          <w:sz w:val="24"/>
          <w:szCs w:val="24"/>
          <w:highlight w:val="white"/>
        </w:rPr>
      </w:pP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1D">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1E">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1F">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0">
      <w:pPr>
        <w:rPr>
          <w:rFonts w:ascii="Cambria" w:hAnsi="Cambria" w:eastAsia="Cambria" w:cs="Cambria"/>
          <w:sz w:val="28"/>
          <w:szCs w:val="28"/>
          <w:highlight w:val="white"/>
        </w:rPr>
      </w:pPr>
      <w:r>
        <w:rPr>
          <w:rFonts w:ascii="Cambria" w:hAnsi="Cambria" w:eastAsia="Cambria" w:cs="Cambria"/>
          <w:sz w:val="28"/>
          <w:szCs w:val="28"/>
          <w:highlight w:val="white"/>
          <w:rtl w:val="0"/>
        </w:rPr>
        <w:t>Workplace Bullying Questionnaire</w:t>
      </w:r>
    </w:p>
    <w:p w14:paraId="00000021">
      <w:pPr>
        <w:rPr>
          <w:rFonts w:ascii="Cambria" w:hAnsi="Cambria" w:eastAsia="Cambria" w:cs="Cambria"/>
          <w:sz w:val="26"/>
          <w:szCs w:val="26"/>
          <w:highlight w:val="white"/>
        </w:rPr>
      </w:pPr>
    </w:p>
    <w:p w14:paraId="00000022">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3">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5">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6">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7">
      <w:pPr>
        <w:pageBreakBefore w:val="0"/>
        <w:rPr>
          <w:rFonts w:ascii="Cambria" w:hAnsi="Cambria" w:eastAsia="Cambria" w:cs="Cambria"/>
          <w:sz w:val="24"/>
          <w:szCs w:val="24"/>
        </w:rPr>
      </w:pPr>
    </w:p>
    <w:p w14:paraId="00000028">
      <w:pPr>
        <w:pageBreakBefore w:val="0"/>
        <w:rPr>
          <w:rFonts w:ascii="Cambria" w:hAnsi="Cambria" w:eastAsia="Cambria" w:cs="Cambria"/>
          <w:sz w:val="24"/>
          <w:szCs w:val="24"/>
        </w:rPr>
      </w:pPr>
      <w:r>
        <w:rPr>
          <w:rFonts w:ascii="Cambria" w:hAnsi="Cambria" w:eastAsia="Cambria" w:cs="Cambria"/>
          <w:sz w:val="24"/>
          <w:szCs w:val="24"/>
          <w:rtl w:val="0"/>
        </w:rPr>
        <w:t>Q: Do you believe this company has a problem with workplace bullying?</w:t>
      </w:r>
    </w:p>
    <w:p w14:paraId="00000029">
      <w:pPr>
        <w:pageBreakBefore w:val="0"/>
        <w:rPr>
          <w:rFonts w:ascii="Cambria" w:hAnsi="Cambria" w:eastAsia="Cambria" w:cs="Cambria"/>
          <w:sz w:val="24"/>
          <w:szCs w:val="24"/>
        </w:rPr>
      </w:pPr>
    </w:p>
    <w:p w14:paraId="0000002A">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2B">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2C">
      <w:pPr>
        <w:pageBreakBefore w:val="0"/>
        <w:ind w:left="0" w:firstLine="0"/>
        <w:rPr>
          <w:rFonts w:ascii="Cambria" w:hAnsi="Cambria" w:eastAsia="Cambria" w:cs="Cambria"/>
          <w:sz w:val="24"/>
          <w:szCs w:val="24"/>
        </w:rPr>
      </w:pPr>
    </w:p>
    <w:p w14:paraId="0000002D">
      <w:pPr>
        <w:pageBreakBefore w:val="0"/>
        <w:ind w:left="0" w:firstLine="0"/>
        <w:rPr>
          <w:rFonts w:ascii="Cambria" w:hAnsi="Cambria" w:eastAsia="Cambria" w:cs="Cambria"/>
          <w:sz w:val="24"/>
          <w:szCs w:val="24"/>
        </w:rPr>
      </w:pPr>
      <w:r>
        <w:rPr>
          <w:rFonts w:ascii="Cambria" w:hAnsi="Cambria" w:eastAsia="Cambria" w:cs="Cambria"/>
          <w:sz w:val="24"/>
          <w:szCs w:val="24"/>
          <w:rtl w:val="0"/>
        </w:rPr>
        <w:t>Q: Have you ever experienced or witnessed bullying at work?</w:t>
      </w:r>
    </w:p>
    <w:p w14:paraId="0000002E">
      <w:pPr>
        <w:pageBreakBefore w:val="0"/>
        <w:ind w:left="0" w:firstLine="0"/>
        <w:rPr>
          <w:rFonts w:ascii="Cambria" w:hAnsi="Cambria" w:eastAsia="Cambria" w:cs="Cambria"/>
          <w:sz w:val="24"/>
          <w:szCs w:val="24"/>
        </w:rPr>
      </w:pPr>
    </w:p>
    <w:p w14:paraId="0000002F">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Yes</w:t>
      </w:r>
    </w:p>
    <w:p w14:paraId="00000030">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No</w:t>
      </w:r>
    </w:p>
    <w:p w14:paraId="00000031">
      <w:pPr>
        <w:rPr>
          <w:rFonts w:ascii="Cambria" w:hAnsi="Cambria" w:eastAsia="Cambria" w:cs="Cambria"/>
          <w:sz w:val="24"/>
          <w:szCs w:val="24"/>
        </w:rPr>
      </w:pPr>
    </w:p>
    <w:p w14:paraId="00000032">
      <w:pPr>
        <w:rPr>
          <w:rFonts w:ascii="Cambria" w:hAnsi="Cambria" w:eastAsia="Cambria" w:cs="Cambria"/>
          <w:sz w:val="24"/>
          <w:szCs w:val="24"/>
        </w:rPr>
      </w:pPr>
      <w:r>
        <w:rPr>
          <w:rFonts w:ascii="Cambria" w:hAnsi="Cambria" w:eastAsia="Cambria" w:cs="Cambria"/>
          <w:sz w:val="24"/>
          <w:szCs w:val="24"/>
          <w:rtl w:val="0"/>
        </w:rPr>
        <w:t>Q: If the answer to the above question is yes, how many incidents have you witnessed?</w:t>
      </w:r>
    </w:p>
    <w:p w14:paraId="00000033">
      <w:pPr>
        <w:rPr>
          <w:rFonts w:ascii="Cambria" w:hAnsi="Cambria" w:eastAsia="Cambria" w:cs="Cambria"/>
          <w:sz w:val="24"/>
          <w:szCs w:val="24"/>
        </w:rPr>
      </w:pPr>
    </w:p>
    <w:p w14:paraId="00000034">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Once</w:t>
      </w:r>
    </w:p>
    <w:p w14:paraId="00000035">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A few</w:t>
      </w:r>
    </w:p>
    <w:p w14:paraId="00000036">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Several</w:t>
      </w:r>
    </w:p>
    <w:p w14:paraId="00000037">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Many</w:t>
      </w:r>
    </w:p>
    <w:p w14:paraId="00000038">
      <w:pPr>
        <w:pageBreakBefore w:val="0"/>
        <w:ind w:left="0" w:firstLine="0"/>
        <w:rPr>
          <w:rFonts w:ascii="Cambria" w:hAnsi="Cambria" w:eastAsia="Cambria" w:cs="Cambria"/>
          <w:sz w:val="24"/>
          <w:szCs w:val="24"/>
        </w:rPr>
      </w:pPr>
    </w:p>
    <w:p w14:paraId="00000039">
      <w:pPr>
        <w:pageBreakBefore w:val="0"/>
        <w:ind w:left="0" w:firstLine="0"/>
        <w:rPr>
          <w:rFonts w:ascii="Cambria" w:hAnsi="Cambria" w:eastAsia="Cambria" w:cs="Cambria"/>
          <w:sz w:val="24"/>
          <w:szCs w:val="24"/>
        </w:rPr>
      </w:pPr>
      <w:r>
        <w:rPr>
          <w:rFonts w:ascii="Cambria" w:hAnsi="Cambria" w:eastAsia="Cambria" w:cs="Cambria"/>
          <w:sz w:val="24"/>
          <w:szCs w:val="24"/>
          <w:rtl w:val="0"/>
        </w:rPr>
        <w:t>Q: What did you do in response to the bullying/witnessing the act of bullying?</w:t>
      </w:r>
    </w:p>
    <w:p w14:paraId="0000003A">
      <w:pPr>
        <w:pageBreakBefore w:val="0"/>
        <w:ind w:left="0" w:firstLine="0"/>
        <w:rPr>
          <w:rFonts w:ascii="Cambria" w:hAnsi="Cambria" w:eastAsia="Cambria" w:cs="Cambria"/>
          <w:sz w:val="24"/>
          <w:szCs w:val="24"/>
        </w:rPr>
      </w:pPr>
    </w:p>
    <w:p w14:paraId="0000003B">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Ignored it</w:t>
      </w:r>
    </w:p>
    <w:p w14:paraId="0000003C">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Talked to co-workers</w:t>
      </w:r>
    </w:p>
    <w:p w14:paraId="0000003D">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Talked to supervisor</w:t>
      </w:r>
    </w:p>
    <w:p w14:paraId="0000003E">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Talked to family/friends</w:t>
      </w:r>
    </w:p>
    <w:p w14:paraId="0000003F">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Tried to keep away from work</w:t>
      </w:r>
    </w:p>
    <w:p w14:paraId="00000040">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Advised the victim to report the incident</w:t>
      </w:r>
    </w:p>
    <w:p w14:paraId="00000041">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Got other people to report the incident</w:t>
      </w:r>
    </w:p>
    <w:p w14:paraId="00000042">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Other</w:t>
      </w:r>
    </w:p>
    <w:p w14:paraId="00000043">
      <w:pPr>
        <w:pageBreakBefore w:val="0"/>
        <w:ind w:left="0" w:firstLine="0"/>
        <w:rPr>
          <w:rFonts w:ascii="Cambria" w:hAnsi="Cambria" w:eastAsia="Cambria" w:cs="Cambria"/>
          <w:sz w:val="24"/>
          <w:szCs w:val="24"/>
        </w:rPr>
      </w:pPr>
    </w:p>
    <w:p w14:paraId="00000044">
      <w:pPr>
        <w:pageBreakBefore w:val="0"/>
        <w:ind w:left="0" w:firstLine="0"/>
        <w:rPr>
          <w:rFonts w:ascii="Cambria" w:hAnsi="Cambria" w:eastAsia="Cambria" w:cs="Cambria"/>
          <w:sz w:val="24"/>
          <w:szCs w:val="24"/>
        </w:rPr>
      </w:pPr>
      <w:r>
        <w:rPr>
          <w:rFonts w:ascii="Cambria" w:hAnsi="Cambria" w:eastAsia="Cambria" w:cs="Cambria"/>
          <w:sz w:val="24"/>
          <w:szCs w:val="24"/>
          <w:rtl w:val="0"/>
        </w:rPr>
        <w:t>Q: Did you or the victim approach HR about this? How satisfied were you with their resolution of the matter?</w:t>
      </w:r>
    </w:p>
    <w:p w14:paraId="00000045">
      <w:pPr>
        <w:pageBreakBefore w:val="0"/>
        <w:ind w:left="0" w:firstLine="0"/>
        <w:rPr>
          <w:rFonts w:ascii="Cambria" w:hAnsi="Cambria" w:eastAsia="Cambria" w:cs="Cambria"/>
          <w:color w:val="666666"/>
        </w:rPr>
      </w:pPr>
    </w:p>
    <w:p w14:paraId="00000046">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Very Unsatisfied</w:t>
      </w:r>
    </w:p>
    <w:p w14:paraId="00000047">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Unsatisfied</w:t>
      </w:r>
    </w:p>
    <w:p w14:paraId="00000048">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49">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Satisfied</w:t>
      </w:r>
    </w:p>
    <w:p w14:paraId="0000004A">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Very satisfied</w:t>
      </w:r>
    </w:p>
    <w:p w14:paraId="0000004B">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I don't know/I did not go to HR</w:t>
      </w:r>
    </w:p>
    <w:p w14:paraId="0000004C">
      <w:pPr>
        <w:pageBreakBefore w:val="0"/>
        <w:ind w:left="0" w:firstLine="0"/>
        <w:rPr>
          <w:rFonts w:ascii="Cambria" w:hAnsi="Cambria" w:eastAsia="Cambria" w:cs="Cambria"/>
          <w:sz w:val="24"/>
          <w:szCs w:val="24"/>
        </w:rPr>
      </w:pPr>
    </w:p>
    <w:p w14:paraId="0000004D">
      <w:pPr>
        <w:pageBreakBefore w:val="0"/>
        <w:ind w:left="0" w:firstLine="0"/>
        <w:rPr>
          <w:rFonts w:ascii="Cambria" w:hAnsi="Cambria" w:eastAsia="Cambria" w:cs="Cambria"/>
          <w:sz w:val="24"/>
          <w:szCs w:val="24"/>
        </w:rPr>
      </w:pPr>
      <w:r>
        <w:rPr>
          <w:rFonts w:ascii="Cambria" w:hAnsi="Cambria" w:eastAsia="Cambria" w:cs="Cambria"/>
          <w:sz w:val="24"/>
          <w:szCs w:val="24"/>
          <w:rtl w:val="0"/>
        </w:rPr>
        <w:t>Q: People treat each other with respect in this organization</w:t>
      </w:r>
    </w:p>
    <w:p w14:paraId="0000004E">
      <w:pPr>
        <w:pageBreakBefore w:val="0"/>
        <w:ind w:left="0" w:firstLine="0"/>
        <w:rPr>
          <w:rFonts w:ascii="Cambria" w:hAnsi="Cambria" w:eastAsia="Cambria" w:cs="Cambria"/>
          <w:sz w:val="24"/>
          <w:szCs w:val="24"/>
        </w:rPr>
      </w:pPr>
    </w:p>
    <w:p w14:paraId="0000004F">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0">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1">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2">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3">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4">
      <w:pPr>
        <w:pageBreakBefore w:val="0"/>
        <w:ind w:left="0" w:firstLine="0"/>
        <w:rPr>
          <w:rFonts w:ascii="Cambria" w:hAnsi="Cambria" w:eastAsia="Cambria" w:cs="Cambria"/>
          <w:sz w:val="24"/>
          <w:szCs w:val="24"/>
        </w:rPr>
      </w:pPr>
    </w:p>
    <w:p w14:paraId="00000055">
      <w:pPr>
        <w:pageBreakBefore w:val="0"/>
        <w:ind w:left="0" w:firstLine="0"/>
        <w:rPr>
          <w:rFonts w:ascii="Cambria" w:hAnsi="Cambria" w:eastAsia="Cambria" w:cs="Cambria"/>
          <w:sz w:val="24"/>
          <w:szCs w:val="24"/>
        </w:rPr>
      </w:pPr>
      <w:r>
        <w:rPr>
          <w:rFonts w:ascii="Cambria" w:hAnsi="Cambria" w:eastAsia="Cambria" w:cs="Cambria"/>
          <w:sz w:val="24"/>
          <w:szCs w:val="24"/>
          <w:rtl w:val="0"/>
        </w:rPr>
        <w:t>Q: Disputes and conflicts are resolved using fair means</w:t>
      </w:r>
    </w:p>
    <w:p w14:paraId="00000056">
      <w:pPr>
        <w:pageBreakBefore w:val="0"/>
        <w:ind w:left="0" w:firstLine="0"/>
        <w:rPr>
          <w:rFonts w:ascii="Cambria" w:hAnsi="Cambria" w:eastAsia="Cambria" w:cs="Cambria"/>
          <w:sz w:val="24"/>
          <w:szCs w:val="24"/>
        </w:rPr>
      </w:pPr>
    </w:p>
    <w:p w14:paraId="00000057">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8">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9">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A">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B">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C">
      <w:pPr>
        <w:rPr>
          <w:rFonts w:ascii="Cambria" w:hAnsi="Cambria" w:eastAsia="Cambria" w:cs="Cambria"/>
          <w:sz w:val="24"/>
          <w:szCs w:val="24"/>
        </w:rPr>
      </w:pPr>
    </w:p>
    <w:p w14:paraId="0000005D">
      <w:pPr>
        <w:rPr>
          <w:rFonts w:ascii="Cambria" w:hAnsi="Cambria" w:eastAsia="Cambria" w:cs="Cambria"/>
          <w:sz w:val="24"/>
          <w:szCs w:val="24"/>
        </w:rPr>
      </w:pPr>
      <w:r>
        <w:rPr>
          <w:rFonts w:ascii="Cambria" w:hAnsi="Cambria" w:eastAsia="Cambria" w:cs="Cambria"/>
          <w:sz w:val="24"/>
          <w:szCs w:val="24"/>
          <w:rtl w:val="0"/>
        </w:rPr>
        <w:t>Q: I feel at ease in this organization</w:t>
      </w:r>
    </w:p>
    <w:p w14:paraId="0000005E">
      <w:pPr>
        <w:rPr>
          <w:rFonts w:ascii="Cambria" w:hAnsi="Cambria" w:eastAsia="Cambria" w:cs="Cambria"/>
          <w:sz w:val="24"/>
          <w:szCs w:val="24"/>
        </w:rPr>
      </w:pPr>
    </w:p>
    <w:p w14:paraId="0000005F">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0">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1">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2">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3">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4">
      <w:pPr>
        <w:rPr>
          <w:rFonts w:ascii="Cambria" w:hAnsi="Cambria" w:eastAsia="Cambria" w:cs="Cambria"/>
          <w:sz w:val="24"/>
          <w:szCs w:val="24"/>
        </w:rPr>
      </w:pPr>
    </w:p>
    <w:p w14:paraId="00000065">
      <w:pPr>
        <w:pageBreakBefore w:val="0"/>
        <w:ind w:left="0" w:firstLine="0"/>
        <w:rPr>
          <w:rFonts w:ascii="Cambria" w:hAnsi="Cambria" w:eastAsia="Cambria" w:cs="Cambria"/>
          <w:sz w:val="24"/>
          <w:szCs w:val="24"/>
        </w:rPr>
      </w:pPr>
    </w:p>
    <w:p w14:paraId="00000066">
      <w:pPr>
        <w:pageBreakBefore w:val="0"/>
        <w:ind w:left="0" w:firstLine="0"/>
        <w:rPr>
          <w:rFonts w:ascii="Cambria" w:hAnsi="Cambria" w:eastAsia="Cambria" w:cs="Cambria"/>
          <w:sz w:val="24"/>
          <w:szCs w:val="24"/>
        </w:rPr>
      </w:pPr>
      <w:r>
        <w:rPr>
          <w:rFonts w:ascii="Cambria" w:hAnsi="Cambria" w:eastAsia="Cambria" w:cs="Cambria"/>
          <w:sz w:val="24"/>
          <w:szCs w:val="24"/>
          <w:rtl w:val="0"/>
        </w:rPr>
        <w:t>Q: Which grades have been guilty of bullying/harassment?</w:t>
      </w:r>
    </w:p>
    <w:p w14:paraId="00000067">
      <w:pPr>
        <w:pageBreakBefore w:val="0"/>
        <w:ind w:left="0" w:firstLine="0"/>
        <w:rPr>
          <w:rFonts w:ascii="Cambria" w:hAnsi="Cambria" w:eastAsia="Cambria" w:cs="Cambria"/>
          <w:sz w:val="24"/>
          <w:szCs w:val="24"/>
        </w:rPr>
      </w:pPr>
    </w:p>
    <w:p w14:paraId="00000068">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Head of dept.</w:t>
      </w:r>
    </w:p>
    <w:p w14:paraId="00000069">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Manager</w:t>
      </w:r>
    </w:p>
    <w:p w14:paraId="0000006A">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Team lead</w:t>
      </w:r>
    </w:p>
    <w:p w14:paraId="0000006B">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Colleague</w:t>
      </w:r>
    </w:p>
    <w:p w14:paraId="0000006C">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Other</w:t>
      </w:r>
    </w:p>
    <w:p w14:paraId="0000006D">
      <w:pPr>
        <w:pageBreakBefore w:val="0"/>
        <w:ind w:left="0" w:firstLine="0"/>
        <w:rPr>
          <w:rFonts w:ascii="Cambria" w:hAnsi="Cambria" w:eastAsia="Cambria" w:cs="Cambria"/>
          <w:sz w:val="24"/>
          <w:szCs w:val="24"/>
        </w:rPr>
      </w:pPr>
    </w:p>
    <w:p w14:paraId="0000006E">
      <w:pPr>
        <w:pageBreakBefore w:val="0"/>
        <w:ind w:left="0" w:firstLine="0"/>
        <w:rPr>
          <w:rFonts w:ascii="Cambria" w:hAnsi="Cambria" w:eastAsia="Cambria" w:cs="Cambria"/>
          <w:sz w:val="24"/>
          <w:szCs w:val="24"/>
        </w:rPr>
      </w:pPr>
      <w:r>
        <w:rPr>
          <w:rFonts w:ascii="Cambria" w:hAnsi="Cambria" w:eastAsia="Cambria" w:cs="Cambria"/>
          <w:sz w:val="24"/>
          <w:szCs w:val="24"/>
          <w:rtl w:val="0"/>
        </w:rPr>
        <w:t>Q: Any other feedback or suggestions?</w:t>
      </w:r>
    </w:p>
    <w:p w14:paraId="0000006F">
      <w:pPr>
        <w:pageBreakBefore w:val="0"/>
        <w:ind w:left="0" w:firstLine="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8EF7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2">
      <w:pPr>
        <w:rPr>
          <w:rFonts w:ascii="Cambria" w:hAnsi="Cambria" w:eastAsia="Cambria" w:cs="Cambria"/>
          <w:sz w:val="24"/>
          <w:szCs w:val="24"/>
        </w:rPr>
      </w:pPr>
    </w:p>
    <w:p w14:paraId="00000073">
      <w:pPr>
        <w:rPr>
          <w:rFonts w:ascii="Cambria" w:hAnsi="Cambria" w:eastAsia="Cambria" w:cs="Cambria"/>
          <w:sz w:val="24"/>
          <w:szCs w:val="24"/>
        </w:rPr>
      </w:pPr>
    </w:p>
    <w:p w14:paraId="00000074">
      <w:pPr>
        <w:rPr>
          <w:rFonts w:ascii="Cambria" w:hAnsi="Cambria" w:eastAsia="Cambria" w:cs="Cambria"/>
        </w:rPr>
      </w:pPr>
      <w:r>
        <w:rPr>
          <w:rFonts w:ascii="Cambria" w:hAnsi="Cambria" w:eastAsia="Cambria" w:cs="Cambria"/>
          <w:rtl w:val="0"/>
        </w:rPr>
        <w:t>Thank you for sharing your opinions.</w:t>
      </w:r>
    </w:p>
    <w:p w14:paraId="00000075">
      <w:pPr>
        <w:rPr>
          <w:rFonts w:ascii="Cambria" w:hAnsi="Cambria" w:eastAsia="Cambria" w:cs="Cambria"/>
        </w:rPr>
      </w:pPr>
    </w:p>
    <w:p w14:paraId="00000076">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2CC45151-DA38-49E0-A520-BCA2310B0CDF}"/>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98936728-5656-4497-A5AB-14454F0BCCB2}"/>
  </w:font>
  <w:font w:name="Wingdings">
    <w:panose1 w:val="05000000000000000000"/>
    <w:charset w:val="02"/>
    <w:family w:val="auto"/>
    <w:pitch w:val="default"/>
    <w:sig w:usb0="00000000" w:usb1="00000000" w:usb2="00000000" w:usb3="00000000" w:csb0="80000000" w:csb1="00000000"/>
    <w:embedRegular r:id="rId3" w:fontKey="{A1801611-6C18-4174-8295-68AADF7D0790}"/>
  </w:font>
  <w:font w:name="Calibri">
    <w:panose1 w:val="020F0502020204030204"/>
    <w:charset w:val="00"/>
    <w:family w:val="swiss"/>
    <w:pitch w:val="default"/>
    <w:sig w:usb0="E4002EFF" w:usb1="C000247B" w:usb2="00000009" w:usb3="00000000" w:csb0="200001FF" w:csb1="00000000"/>
    <w:embedRegular r:id="rId4" w:fontKey="{8645663F-6342-4550-902E-989C0EDDD69D}"/>
  </w:font>
  <w:font w:name="Cambria">
    <w:panose1 w:val="02040503050406030204"/>
    <w:charset w:val="00"/>
    <w:family w:val="auto"/>
    <w:pitch w:val="default"/>
    <w:sig w:usb0="E00006FF" w:usb1="420024FF" w:usb2="02000000" w:usb3="00000000" w:csb0="2000019F" w:csb1="00000000"/>
    <w:embedRegular r:id="rId5" w:fontKey="{CBB3F1D6-EA22-42C4-B96E-FA24B137BBF1}"/>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583C5906-C553-458D-9761-805C26B3986F}"/>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F555530"/>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2026-03-03T06:22:45Z</dcterms:created>
  <dc:creator>ashvini</dc:creator>
  <cp:lastModifiedBy>Ashvini chelani</cp:lastModifiedBy>
  <dcterms:modified xsi:type="dcterms:W3CDTF">2026-03-03T06:22:52Z</dcterms:modified>
</cp:coreProperties>
</file>